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Heizraum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Elektrotableau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LAP</w:t>
            </w:r>
          </w:p>
          <w:p>
            <w:pPr>
              <w:spacing w:before="0" w:after="0"/>
            </w:pPr>
            <w:r>
              <w:t>Elektrotableau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08449563" name="019e1621-503f-701e-9215-9c5dab5facc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3796839" name="019e1621-503f-701e-9215-9c5dab5facc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73894923" name="019e1621-6fb6-7adc-b50d-0deaaa57b57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55011810" name="019e1621-6fb6-7adc-b50d-0deaaa57b57b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Tankraum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Öltank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Flachdichtung</w:t>
            </w:r>
          </w:p>
          <w:p>
            <w:pPr>
              <w:spacing w:before="0" w:after="0"/>
            </w:pPr>
            <w:r>
              <w:t>Öltank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146478951" name="019e1624-b257-7d3e-8b01-5e82181c99d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8581756" name="019e1624-b257-7d3e-8b01-5e82181c99d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098922053" name="019e1624-c9c4-78e6-bba3-9aaa1824892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6421581" name="019e1624-c9c4-78e6-bba3-9aaa1824892b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Dusche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Plattenkleber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343768758" name="019e162a-4570-7745-be81-f8f15b1f46f0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8107903" name="019e162a-4570-7745-be81-f8f15b1f46f0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253304793" name="019e162a-6e88-7a24-aa62-0e3bed8e8f23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85590733" name="019e162a-6e88-7a24-aa62-0e3bed8e8f23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WC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VM-7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905704013" name="019e1630-6a55-7137-88e0-6d700838e1c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40598714" name="019e1630-6a55-7137-88e0-6d700838e1ce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12118372" name="019e1630-85d6-71a8-b727-f494277fe77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52693791" name="019e1630-85d6-71a8-b727-f494277fe772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VB-5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Küche </w:t>
            </w:r>
          </w:p>
          <w:p>
            <w:pPr>
              <w:spacing w:before="0" w:after="0"/>
            </w:pPr>
            <w:r>
              <w:t>EG</w:t>
            </w:r>
          </w:p>
          <w:p>
            <w:pPr>
              <w:spacing w:before="0" w:after="0"/>
            </w:pPr>
            <w:r>
              <w:t>Wand / Boden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VM-10</w:t>
            </w:r>
          </w:p>
          <w:p>
            <w:pPr>
              <w:spacing w:before="0" w:after="0"/>
            </w:pPr>
            <w:r>
              <w:t>Plattenkleber </w:t>
            </w:r>
          </w:p>
          <w:p>
            <w:pPr>
              <w:spacing w:before="0" w:after="0"/>
            </w:pPr>
            <w:r>
              <w:t>Wand / Boden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240829982" name="019e163d-0137-79d8-bdb4-a2d4fe5d1ef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00888" name="019e163d-0137-79d8-bdb4-a2d4fe5d1ef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08694927" name="019e163d-1e4b-7a5b-a578-f88d923efdb5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385349517" name="019e163d-1e4b-7a5b-a578-f88d923efdb5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Estrich </w:t>
            </w:r>
          </w:p>
          <w:p>
            <w:pPr>
              <w:spacing w:before="0" w:after="0"/>
            </w:pPr>
            <w:r>
              <w:t>DG </w:t>
            </w:r>
          </w:p>
          <w:p>
            <w:pPr>
              <w:spacing w:before="0" w:after="0"/>
            </w:pPr>
            <w:r>
              <w:t>Unterdach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VM-11</w:t>
            </w:r>
          </w:p>
          <w:p>
            <w:pPr>
              <w:spacing w:before="0" w:after="0"/>
            </w:pPr>
            <w:r>
              <w:t>Fas</w:t>
            </w:r>
          </w:p>
          <w:p>
            <w:pPr>
              <w:spacing w:before="0" w:after="0"/>
            </w:pPr>
            <w:r>
              <w:t>Unterdach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90370290" name="019e163e-6b86-7110-be9b-f3d5fa327edd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44087205" name="019e163e-6b86-7110-be9b-f3d5fa327edd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505079117" name="019e163e-9386-7860-9d92-0e53b23630a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54846493" name="019e163e-9386-7860-9d92-0e53b23630a2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Hausackerstrasse 8, 8542 Wiesendangen</w:t>
          </w:r>
        </w:p>
        <w:p>
          <w:pPr>
            <w:spacing w:before="0" w:after="0"/>
          </w:pPr>
          <w:r>
            <w:t>901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media/document_image_rId12.jpeg" Type="http://schemas.openxmlformats.org/officeDocument/2006/relationships/image" Id="rId12"/>
    <Relationship Target="media/document_image_rId13.jpeg" Type="http://schemas.openxmlformats.org/officeDocument/2006/relationships/image" Id="rId13"/>
    <Relationship Target="media/document_image_rId14.jpeg" Type="http://schemas.openxmlformats.org/officeDocument/2006/relationships/image" Id="rId14"/>
    <Relationship Target="media/document_image_rId15.jpeg" Type="http://schemas.openxmlformats.org/officeDocument/2006/relationships/image" Id="rId15"/>
    <Relationship Target="footer.xml" Type="http://schemas.openxmlformats.org/officeDocument/2006/relationships/footer" Id="rId1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